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6562523" name="019daed9-7ba5-7b28-a47c-1462a389a2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7720786" name="019daed9-7ba5-7b28-a47c-1462a389a2d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9490316" name="019daed9-983d-757e-85ff-f1599a09b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574748" name="019daed9-983d-757e-85ff-f1599a09be7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2494422" name="019daeda-2ccd-72a8-b077-2aee2a908c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217005" name="019daeda-2ccd-72a8-b077-2aee2a908c4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8096746" name="019daeda-5a68-7456-bd29-2a4eb2b6acc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617406" name="019daeda-5a68-7456-bd29-2a4eb2b6acc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Schopf </w:t>
            </w:r>
          </w:p>
          <w:p>
            <w:pPr>
              <w:spacing w:before="0" w:after="0"/>
            </w:pPr>
            <w:r>
              <w:t>EG/DG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943119" name="019daef1-dfcc-7c11-84f4-5781ecc144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8601689" name="019daef1-dfcc-7c11-84f4-5781ecc1444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7873297" name="019daef2-3f03-738c-b847-b2d38ebd84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013575" name="019daef2-3f03-738c-b847-b2d38ebd842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7073967" name="019daef6-bbce-7078-a755-3c9e0a888c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377693" name="019daef6-bbce-7078-a755-3c9e0a888c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1217136" name="019daef7-de72-7da9-b39c-e902cfc303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6034935" name="019daef7-de72-7da9-b39c-e902cfc303f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